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4"/>
        </w:rPr>
        <w:t>FORM 5 ENGLISH</w:t>
        <w:br/>
        <w:t>RPH STANDARD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First week sample - Lessons 1-5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 level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Menengah - Tingkatan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KSSM English Form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Official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Secondary Form 5 Scheme of Work - Lessons 1-112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English Download B1+ - Units 1-12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Lesson duration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60 minutes per lesson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4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textbook pages are referenced but not reproduced. Adapt examples, timing and literature texts to the actual class and school context.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standard_DATE_001"/>
                <w:id w:val="1996032383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standard_DAY_001"/>
                <w:id w:val="42101018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standard_ATT_001"/>
                <w:id w:val="74781781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standard_WEEK_001"/>
                <w:id w:val="281552907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1: Reading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3.1.1 Understand the main points in extended texts on a wide range of familiar topics and some unfamiliar topics</w:t>
              <w:br/>
              <w:t>2.1.5 Explain and justify own feelings or those of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family members;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4 of 5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pp.5; keyed teacher copy pp.5;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Use the title/visual from It's Personal!. Pupils predict content and write one question they expect the text to answer.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Pre-teach two blocking words only; model how to use headings, cognates and nearby words. Language: Words/phrases related to family members; collocations and expressions.</w:t>
              <w:br/>
              <w:t>2. Skim English Download B1+ Student's Book Unit 1 pp.5; keyed teacher copy pp.5 for main idea and match each section to a short heading.</w:t>
              <w:br/>
              <w:t>3. Scan independently for five details. Pupils underline the phrase that proves each answer before comparing.</w:t>
              <w:br/>
              <w:t>4. Infer one unfamiliar word and identify the writer's attitude where relevant; verify with a familiar resource.</w:t>
              <w:br/>
              <w:t>5. Respond to the text through a short explanation, comparison or recommendation connected to pupils' lives.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Support: visuals, word bank, chunked instructions and a model. Core: complete the target independently after rehearsal. Extension: justify, compare or add a relevant example. Fade prompts as soon as evidence allows.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Collect one observable response and one pupil product. Record independent / prompted / not yet against the success criterion; use the exact error or strategy to plan follow-up.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standard_DATE_002"/>
                <w:id w:val="31948556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standard_DAY_002"/>
                <w:id w:val="185146007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standard_ATT_002"/>
                <w:id w:val="169106690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standard_WEEK_002"/>
                <w:id w:val="33217801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2: Reading 2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3.1.2 Understand specific details and information in extended texts on a wide range of familiar topics and some unfamiliar topics</w:t>
              <w:br/>
              <w:t>2.1.3 Explain and justify plans and ambitions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household chores;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4 of 5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pp.6; keyed teacher copy pp.6;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Use the title/visual from It's Personal!. Pupils predict content and write one question they expect the text to answer.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Pre-teach two blocking words only; model how to use headings, cognates and nearby words. Language: Words/phrases related to household chores; collocations and expressions.</w:t>
              <w:br/>
              <w:t>2. Skim English Download B1+ Student's Book Unit 1 pp.6; keyed teacher copy pp.6 for main idea and match each section to a short heading.</w:t>
              <w:br/>
              <w:t>3. Scan independently for five details. Pupils underline the phrase that proves each answer before comparing.</w:t>
              <w:br/>
              <w:t>4. Infer one unfamiliar word and identify the writer's attitude where relevant; verify with a familiar resource.</w:t>
              <w:br/>
              <w:t>5. Respond to the text through a short explanation, comparison or recommendation connected to pupils' lives.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Support: visuals, word bank, chunked instructions and a model. Core: complete the target independently after rehearsal. Extension: justify, compare or add a relevant example. Fade prompts as soon as evidence allows.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Collect one observable response and one pupil product. Record independent / prompted / not yet against the success criterion; use the exact error or strategy to plan follow-up.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standard_DATE_003"/>
                <w:id w:val="1634408088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standard_DAY_003"/>
                <w:id w:val="1236723620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standard_ATT_003"/>
                <w:id w:val="1681209710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standard_WEEK_003"/>
                <w:id w:val="1952678665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3: Language Awareness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Integrated language skills through a grammar-focused lesson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Grammar focus integrated across listening, speaking, reading and writing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present simple; present continuous; stative verbs; relative clauses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use the target grammar accurately in at least 8 of 10 contextualised items and one original example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8/10 contextualised items correct and one accurate, original example with an explained choice.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pp.9; keyed teacher copy pp.9;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two contrasting examples from It's Personal!. Pupils notice what changes and propose a rule.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Use examples from English Download B1+ Student's Book Unit 1 pp.9; keyed teacher copy pp.9 to establish meaning, form and use: present simple; present continuous; stative verbs; relative clauses.</w:t>
              <w:br/>
              <w:t>2. Check the rule with three concept questions and a timeline, substitution table or situation as appropriate.</w:t>
              <w:br/>
              <w:t>3. Complete five controlled items individually; compare reasons, then correct using the established rule.</w:t>
              <w:br/>
              <w:t>4. Move to four contextualised choices or sentence transformations drawn from familiar Malaysian situations.</w:t>
              <w:br/>
              <w:t>5. Personalise: pupils produce two accurate spoken or written examples and explain one choice to a partner.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Support: visuals, word bank, chunked instructions and a model. Core: complete the target independently after rehearsal. Extension: justify, compare or add a relevant example. Fade prompts as soon as evidence allows.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Collect one observable response and one pupil product. Record independent / prompted / not yet against the success criterion; use the exact error or strategy to plan follow-up.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standard_DATE_004"/>
                <w:id w:val="36045180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standard_DAY_004"/>
                <w:id w:val="886117388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standard_ATT_004"/>
                <w:id w:val="477323071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standard_WEEK_004"/>
                <w:id w:val="1589161468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4: Listening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 Understand meaning in a variety of familiar contexts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1.1.3 Recognise independently attitudes or opinions in extended texts on a wide range of familiar topics and some unfamiliar topics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admirable qualities in people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identify 4 of 5 main ideas, details, attitudes or opinions from an extended text after two purposeful listenings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responses correct; distinguishes fact from attitude where required; records evidence before pair-checking.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pp.12; keyed teacher copy pp.12;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three visual clues from It's Personal!. Pupils predict five words and the likely listening purpose.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Pre-teach only essential meaning and model one listening strategy. Target language: Words/phrases related to admirable qualities in people.</w:t>
              <w:br/>
              <w:t>2. First listening using English Download B1+ Student's Book Unit 1 pp.12; keyed teacher copy pp.12: pupils identify purpose/main idea and choose one justified heading.</w:t>
              <w:br/>
              <w:t>3. Second listening: pupils record five specific details independently, then compare without changing answers.</w:t>
              <w:br/>
              <w:t>4. Replay or reread selected parts. Pairs cite the clue for two answers and infer one unfamiliar word from context.</w:t>
              <w:br/>
              <w:t>5. Transfer: pupils ask and answer two related questions using information from the listening.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Support: visuals, word bank, chunked instructions and a model. Core: complete the target independently after rehearsal. Extension: justify, compare or add a relevant example. Fade prompts as soon as evidence allows.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Collect one observable response and one pupil product. Record independent / prompted / not yet against the success criterion; use the exact error or strategy to plan follow-up.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STANDARD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standard_DATE_005"/>
                <w:id w:val="462521549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standard_DAY_005"/>
                <w:id w:val="1046945007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standard_ATT_005"/>
                <w:id w:val="434511097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standard_WEEK_005"/>
                <w:id w:val="134055380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5: Speaking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2.1.2 Ask about and explain advantages and disadvantages of ideas, plans, arrangements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giving advice; explaining advantages and disadvantages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sustain a purposeful exchange with at least four relevant, intelligible turns and one justified point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At least 4 relevant turns; point is justified; register is suitable; understanding is checked or confirmed once.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pp.13; keyed teacher copy pp.13;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Show a short situation related to It's Personal!. Pupils prepare one response silently before pair-sharing.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Model a natural two-turn exchange using: Words/phrases related to giving advice; explaining advantages and disadvantages. Highlight how to check or confirm understanding.</w:t>
              <w:br/>
              <w:t>2. Use English Download B1+ Student's Book Unit 1 pp.13; keyed teacher copy pp.13 to gather useful ideas and vocabulary; pupils organise three points on a speaking frame.</w:t>
              <w:br/>
              <w:t>3. Pairs complete a genuine information-gap, suggestion or opinion task; each pupil records the partner's answer.</w:t>
              <w:br/>
              <w:t>4. Change partners. Pupils repeat with one follow-up question and reduced support while the teacher samples evidence.</w:t>
              <w:br/>
              <w:t>5. Selected pupils report a partner's idea; listeners identify one clear point and one effective interaction strategy.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Support: visuals, word bank, chunked instructions and a model. Core: complete the target independently after rehearsal. Extension: justify, compare or add a relevant example. Fade prompts as soon as evidence allows.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Collect one observable response and one pupil product. Record independent / prompted / not yet against the success criterion; use the exact error or strategy to plan follow-up.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after="0"/>
      <w:jc w:val="center"/>
    </w:pPr>
    <w:r>
      <w:rPr>
        <w:rFonts w:ascii="Arial" w:hAnsi="Arial"/>
        <w:b w:val="0"/>
        <w:i w:val="0"/>
        <w:color w:val="A0A9B0"/>
        <w:sz w:val="17"/>
      </w:rPr>
      <w:t>Nama Guru  | 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5 English - RPH Standard - 5 Lessons</dc:title>
  <dc:subject>KSSM English Form 5; official DSKP and Secondary Form 5 Scheme of Work; English Download B1+ Units 1-12</dc:subject>
  <dc:creator>Teacher</dc:creator>
  <cp:keywords>RPH, English, Form 5, Tingkatan 5, KSSM,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