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6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TAHUN 2 • MATEMATIK • SK</w:t>
        <w:br/>
        <w:t>RPH TS25</w:t>
      </w:r>
    </w:p>
    <w:p>
      <w:pPr>
        <w:spacing w:before="24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SAMPEL MINGGU PERTAMA • 5 HARI • A4 POTRET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Jenis sekolah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Sekolah Kebangsaan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Kurikulum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KSSR (Semakan 2017)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Asas perancangan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DSKP Matematik Tahun 2 dan RPT 2026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Format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Satu RPH bagi setiap halaman A4 potret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Guru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Ubah suai masa, pengelompokan dan contoh mengikut tahap kelas serta ketetapan sekolah. Kandungan buku teks tidak diterbitkan semula.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NOMBOR BULAT HINGGA 1000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ts25_001_DATE"/>
                <w:id w:val="1286021907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ts25_001_DAY"/>
                <w:id w:val="34555269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ts25_001_ATT"/>
                <w:id w:val="8161556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ts25_001_WEEK"/>
                <w:id w:val="90399181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Nombor Bulat hingga 1000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membaca, menyebut dan memadankan sekurang-kurangnya lima nombor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 Nilai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1.1.1 Menamakan nombor hingga 1000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membaca, menyebut dan memadankan sekurang-kurangnya lima nombor.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Paparkan niat pembelajaran dan kriteria kejayaan; hubungkan dengan pengetahuan sedia ada melalui satu soalan pencetus.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menjelaskan niat pembelajaran dan kriteria kejayaan bagi Nombor Bulat hingga 1000; murid menyatakannya semula dengan bahasa sendiri.</w:t>
              <w:br/>
              <w:t>2. Guru memodelkan konsep Nombor Bulat hingga 1000 menggunakan bahan konkrit, gambar rajah dan simbol.</w:t>
              <w:br/>
              <w:t>3. Murid meneroka contoh berpandu dan menerangkan hubungan yang diperhatikan.</w:t>
              <w:br/>
              <w:t>4. Murid menyelesaikan tugasan autentik secara kolaboratif; guru memudah cara dengan soalan terbuka, masa menunggu dan maklum balas spesifik.</w:t>
              <w:br/>
              <w:t>5. Murid membandingkan hasil dengan kriteria, membaiki satu bahagian dan memberikan bukti pencapaian.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Tiket keluar berasaskan kriteria: satu bukti yang telah dikuasai dan satu langkah seterusnya.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Guru menggunakan soalan bertingkat, model visual dan pengelompokan fleksibel. Murid memilih satu cara sesuai untuk menunjukkan kefahaman.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Triangulasi PBD: pemerhatian proses, respons lisan dan hasil kerja. Catat satu bukti serta satu tindakan susulan bagi murid sasaran.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NILAI NOMBOR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ts25_002_DATE"/>
                <w:id w:val="51368260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ts25_002_DAY"/>
                <w:id w:val="930951596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ts25_002_ATT"/>
                <w:id w:val="699427413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ts25_002_WEEK"/>
                <w:id w:val="139939107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Nilai Nombor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membanding dan menyusun nombor dengan betul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 Nilai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1.1.2 Menentukan nilai nombor hingga 1000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membanding dan menyusun nombor dengan betul.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Paparkan niat pembelajaran dan kriteria kejayaan; hubungkan dengan pengetahuan sedia ada melalui satu soalan pencetus.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menjelaskan niat pembelajaran dan kriteria kejayaan bagi Nilai Nombor; murid menyatakannya semula dengan bahasa sendiri.</w:t>
              <w:br/>
              <w:t>2. Guru memodelkan konsep Nilai Nombor menggunakan bahan konkrit, gambar rajah dan simbol.</w:t>
              <w:br/>
              <w:t>3. Murid meneroka contoh berpandu dan menerangkan hubungan yang diperhatikan.</w:t>
              <w:br/>
              <w:t>4. Murid menyelesaikan tugasan autentik secara kolaboratif; guru memudah cara dengan soalan terbuka, masa menunggu dan maklum balas spesifik.</w:t>
              <w:br/>
              <w:t>5. Murid membandingkan hasil dengan kriteria, membaiki satu bahagian dan memberikan bukti pencapaian.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Tiket keluar berasaskan kriteria: satu bukti yang telah dikuasai dan satu langkah seterusnya.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Guru menggunakan soalan bertingkat, model visual dan pengelompokan fleksibel. Murid memilih satu cara sesuai untuk menunjukkan kefahaman.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Triangulasi PBD: pemerhatian proses, respons lisan dan hasil kerja. Catat satu bukti serta satu tindakan susulan bagi murid sasaran.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MENULIS NOMBOR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ts25_003_DATE"/>
                <w:id w:val="26793633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ts25_003_DAY"/>
                <w:id w:val="1975634005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ts25_003_ATT"/>
                <w:id w:val="166408552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ts25_003_WEEK"/>
                <w:id w:val="552602655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Menulis Nombor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menulis sekurang-kurangnya lima nombor dalam angka dan perkataan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1.2 Menulis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1.2.1 Menulis nombor dalam angka dan perkataan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menulis sekurang-kurangnya lima nombor dalam angka dan perkataan.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Paparkan niat pembelajaran dan kriteria kejayaan; hubungkan dengan pengetahuan sedia ada melalui satu soalan pencetus.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menjelaskan niat pembelajaran dan kriteria kejayaan bagi Menulis Nombor; murid menyatakannya semula dengan bahasa sendiri.</w:t>
              <w:br/>
              <w:t>2. Guru memodelkan konsep Menulis Nombor menggunakan bahan konkrit, gambar rajah dan simbol.</w:t>
              <w:br/>
              <w:t>3. Murid meneroka contoh berpandu dan menerangkan hubungan yang diperhatikan.</w:t>
              <w:br/>
              <w:t>4. Murid menyelesaikan tugasan autentik secara kolaboratif; guru memudah cara dengan soalan terbuka, masa menunggu dan maklum balas spesifik.</w:t>
              <w:br/>
              <w:t>5. Murid membandingkan hasil dengan kriteria, membaiki satu bahagian dan memberikan bukti pencapaian.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Tiket keluar berasaskan kriteria: satu bukti yang telah dikuasai dan satu langkah seterusnya.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Guru menggunakan soalan bertingkat, model visual dan pengelompokan fleksibel. Murid memilih satu cara sesuai untuk menunjukkan kefahaman.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Triangulasi PBD: pemerhatian proses, respons lisan dan hasil kerja. Catat satu bukti serta satu tindakan susulan bagi murid sasaran.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RANGKAIAN NOMBOR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ts25_004_DATE"/>
                <w:id w:val="161099088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ts25_004_DAY"/>
                <w:id w:val="1459371122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ts25_004_ATT"/>
                <w:id w:val="116524760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ts25_004_WEEK"/>
                <w:id w:val="4027497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Rangkaian Nombor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melengkapkan empat rangkaian nombor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1.3 Rangkaian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1.3.1 Membilang dan melengkapkan rangkaian nombor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melengkapkan empat rangkaian nombor.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Paparkan niat pembelajaran dan kriteria kejayaan; hubungkan dengan pengetahuan sedia ada melalui satu soalan pencetus.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menjelaskan niat pembelajaran dan kriteria kejayaan bagi Rangkaian Nombor; murid menyatakannya semula dengan bahasa sendiri.</w:t>
              <w:br/>
              <w:t>2. Guru memodelkan konsep Rangkaian Nombor menggunakan bahan konkrit, gambar rajah dan simbol.</w:t>
              <w:br/>
              <w:t>3. Murid meneroka contoh berpandu dan menerangkan hubungan yang diperhatikan.</w:t>
              <w:br/>
              <w:t>4. Murid menyelesaikan tugasan autentik secara kolaboratif; guru memudah cara dengan soalan terbuka, masa menunggu dan maklum balas spesifik.</w:t>
              <w:br/>
              <w:t>5. Murid membandingkan hasil dengan kriteria, membaiki satu bahagian dan memberikan bukti pencapaian.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Tiket keluar berasaskan kriteria: satu bukti yang telah dikuasai dan satu langkah seterusnya.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Guru menggunakan soalan bertingkat, model visual dan pengelompokan fleksibel. Murid memilih satu cara sesuai untuk menunjukkan kefahaman.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Triangulasi PBD: pemerhatian proses, respons lisan dan hasil kerja. Catat satu bukti serta satu tindakan susulan bagi murid sasaran.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NILAI TEMPAT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ts25_005_DATE"/>
                <w:id w:val="1162837883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ts25_005_DAY"/>
                <w:id w:val="774346949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ts25_005_ATT"/>
                <w:id w:val="53859228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ts25_005_WEEK"/>
                <w:id w:val="133817875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Nilai Tempat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menentukan nilai tempat dan nilai digit bagi lima nombor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1.4 Nilai tempat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1.4.1 Menyatakan nilai tempat dan nilai digit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menentukan nilai tempat dan nilai digit bagi lima nombor.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Paparkan niat pembelajaran dan kriteria kejayaan; hubungkan dengan pengetahuan sedia ada melalui satu soalan pencetus.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menjelaskan niat pembelajaran dan kriteria kejayaan bagi Nilai Tempat; murid menyatakannya semula dengan bahasa sendiri.</w:t>
              <w:br/>
              <w:t>2. Guru memodelkan konsep Nilai Tempat menggunakan bahan konkrit, gambar rajah dan simbol.</w:t>
              <w:br/>
              <w:t>3. Murid meneroka contoh berpandu dan menerangkan hubungan yang diperhatikan.</w:t>
              <w:br/>
              <w:t>4. Murid menyelesaikan tugasan autentik secara kolaboratif; guru memudah cara dengan soalan terbuka, masa menunggu dan maklum balas spesifik.</w:t>
              <w:br/>
              <w:t>5. Murid membandingkan hasil dengan kriteria, membaiki satu bahagian dan memberikan bukti pencapaian.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Tiket keluar berasaskan kriteria: satu bukti yang telah dikuasai dan satu langkah seterusnya.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Guru menggunakan soalan bertingkat, model visual dan pengelompokan fleksibel. Murid memilih satu cara sesuai untuk menunjukkan kefahaman.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Triangulasi PBD: pemerhatian proses, respons lisan dan hasil kerja. Catat satu bukti serta satu tindakan susulan bagi murid sasaran.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 w:eastAsia="Arial"/>
      <w:color w:val="27313B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RPH Tahun 2 Matematik SK - RPH TS25 - 160 RPH</dc:title>
  <dc:subject>DSKP Matematik Tahun 2 dan RPT 2026</dc:subject>
  <dc:creator>Teacher</dc:creator>
  <cp:keywords>RPH, Tahun 2, Matematik, SK,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