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2"/>
        </w:rPr>
        <w:t>YEAR 2 ENGLISH • SJK(T)</w:t>
        <w:br/>
        <w:t>RPH STANDARD</w:t>
      </w:r>
    </w:p>
    <w:p>
      <w:pPr>
        <w:spacing w:before="28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80 editable lesson plans • Units 5–9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Jenis Kebangsaan (Tamil)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KSSR (Semakan 2017) • DPK Edisi 3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Core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Primary Year 2 SJK Scheme of Work • Lessons 1–80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Super Minds 1 • Year 2 portion only • Units 5–9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6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adapt timing, grouping and examples to the actual class. Textbook pages are referenced but not reproduced.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INTRODUCTION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standard_DATE_001"/>
                <w:id w:val="182691043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standard_DAY_001"/>
                <w:id w:val="1584569453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standard_ATT_001"/>
                <w:id w:val="101225444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standard_WEEK_001"/>
                <w:id w:val="1920389084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1 (Writing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Introduction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 Communicate basic information intelligibly for a range of purposes in print and digital media</w:t>
              <w:br/>
              <w:t>2.3 Communicate appropriately to a small or large group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4.2.1 Ask for and give basic personal information using basic questions and statements</w:t>
              <w:br/>
              <w:t>2.3.1 Introduce self and others to an audience using fixed phrases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Review of present simple to describe self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write at least 3 accurate words, phrases or simple sentences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acceptable responses; target vocabulary is accurate; capitals, spacing and full stops checked where relevant.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Quick response: pupils listen to three short clues and point, mime or show the matching card.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Co-construct a short model and notice the useful language and mechanics: Review of present simple to describe self</w:t>
              <w:br/>
              <w:t>2. Orally rehearse ideas before writing. Use teacher-created material linked to days of the week and the SJK Scheme of Work outline: listen, identify and chant the seven days; connect each day to a familiar school or leisure activity. Do not require pupils to copy the textbook passage.</w:t>
              <w:br/>
              <w:t>3. Pupils complete a supported frame or substitution grid, then write three personalised responses independently.</w:t>
              <w:br/>
              <w:t>4. Use a three-point self-check (meaning, target words, punctuation). A partner reads for meaning; the pupil improves one item.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standard_DATE_002"/>
                <w:id w:val="163164536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standard_DAY_002"/>
                <w:id w:val="114748037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standard_ATT_002"/>
                <w:id w:val="50401886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standard_WEEK_002"/>
                <w:id w:val="171489088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2 (Listening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 Understand meaning in a variety of familiar contexts</w:t>
              <w:br/>
              <w:t>2.1 Communicate simple information intelligibly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1.2.1 Understand with support the main idea of simple sentences</w:t>
              <w:br/>
              <w:t>2.1.1 Give simple personal information using basic statements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It’s (days) On + day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identify 4 of 5 key details after two supported listenings in the context of days of the week.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details correct; follows key instructions with planned visual or verbal support.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p.58;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Memory line: show six words or pictures, hide one, and ask pairs to identify the missing item.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Teach or retrieve meaning through pictures, real objects and gesture. Briefly model: Days of the week It’s (days) On + day</w:t>
              <w:br/>
              <w:t>2. First listen for gist; pupils choose or point to the matching picture. Use Super Minds 1 p.58: listen, identify and chant the seven days; connect each day to a familiar school or leisure activity. Do not require pupils to copy the textbook passage.</w:t>
              <w:br/>
              <w:t>3. Second listen for detail; pupils number, tick, draw or arrange five items. Pair-check without changing answers first.</w:t>
              <w:br/>
              <w:t>4. Read or play the key section once more. Pupils justify one answer, then complete a short oral transfer task with a partner.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standard_DATE_003"/>
                <w:id w:val="1066529181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standard_DAY_003"/>
                <w:id w:val="88430721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standard_ATT_003"/>
                <w:id w:val="6917482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standard_WEEK_003"/>
                <w:id w:val="177970800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3 (Speaking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 Communicate simple information intelligibly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2.1.1 Give simple personal information using basic statements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3, 5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Present simple for regular activities ( I +verb + on + day)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give at least 3 intelligible responses using the target pattern in the context of weekly routines.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 relevant spoken responses; target words are understandable; waits and responds appropriately.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p.59;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Picture flash: reveal five clues one at a time; pupils predict the topic and retrieve known words.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Model a natural two-turn exchange using: Days of the week Present simple for regular activities ( I +verb + on + day)</w:t>
              <w:br/>
              <w:t>2. Rehearse through substitution cards and choral-to-pair practice. Use Super Minds 1 p.59: listen and place names on a weekly grid; say one regular activity using on + day. Do not require pupils to copy the textbook passage.</w:t>
              <w:br/>
              <w:t>3. Run a genuine information gap or class survey: pupils ask before seeing the partner's answer and record three responses.</w:t>
              <w:br/>
              <w:t>4. Change partners for one final exchange. Selected pupils report a partner's answer while the class listens for the target form.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standard_DATE_004"/>
                <w:id w:val="103055215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standard_DAY_004"/>
                <w:id w:val="64042691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standard_ATT_004"/>
                <w:id w:val="8118166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standard_WEEK_004"/>
                <w:id w:val="1838361739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4 (Reading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 Understand a variety of linear and non-linear print and digital texts by using appropriate reading strategies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3.2.2 Understand specific information and details of simple sentences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Present simple On (day) we (verb).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locate and explain 4 of 5 words or details in a short text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4/5 items correct; points to text/picture evidence or uses an appropriate phonics strategy.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Super Minds 1 p.60; teacher-prepared picture or word cards; mini-whiteboards or exercise books; simple task sheet as needed.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Quick response: pupils listen to three short clues and point, mime or show the matching card.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Pre-teach only essential words with picture and sound clues; keep one word for pupils to infer. Target language: Present simple On (day) we (verb).</w:t>
              <w:br/>
              <w:t>2. First read for gist and choose the best picture or title. Use Super Minds 1 p.60: follow the action song, identify the day named and match it to the activity. Do not require pupils to copy the textbook passage.</w:t>
              <w:br/>
              <w:t>3. Reread for detail; pupils underline evidence and complete five matching, sequencing or short-answer items.</w:t>
              <w:br/>
              <w:t>4. Pairs compare evidence, use a picture dictionary or phonics strategy for one difficult word, then correct in a different-colour pencil.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4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8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6"/>
              </w:rPr>
              <w:t>YEAR 2 ENGLISH (SJK(T)) • FREE TIME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sjkt_standard_DATE_005"/>
                <w:id w:val="143368178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sjkt_standard_DAY_005"/>
                <w:id w:val="72473645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  <w:listItem w:displayText="Saturday" w:value="Saturday"/>
                  <w:listItem w:displayText="Sunday" w:value="Sun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Time: __________</w:t>
            </w:r>
          </w:p>
        </w:tc>
      </w:tr>
      <w:tr>
        <w:trPr>
          <w:trHeight w:val="58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sjkt_standard_ATT_005"/>
                <w:id w:val="88642450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sjkt_standard_WEEK_005"/>
                <w:id w:val="23106849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Lesson: 5 (Language Arts 1)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World of Self, Family and Friends • Free Time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 Express personal responses to literary texts</w:t>
              <w:br/>
              <w:t>1.2 Understand meaning in a variety of familiar contexts</w:t>
            </w:r>
          </w:p>
        </w:tc>
      </w:tr>
      <w:tr>
        <w:trPr>
          <w:trHeight w:val="7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5.2.1 Name people, things, actions or places of interest in texts</w:t>
              <w:br/>
              <w:t>1.2.1 Understand with support the main idea of simple sentences</w:t>
            </w:r>
          </w:p>
        </w:tc>
      </w:tr>
      <w:tr>
        <w:trPr>
          <w:trHeight w:val="4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DPK Ed. 3 Cluster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3</w:t>
            </w:r>
          </w:p>
        </w:tc>
      </w:tr>
      <w:tr>
        <w:trPr>
          <w:trHeight w:val="5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Days of the week Food vocabulary (review)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By the end of the lesson, pupils can perform or respond to the text with clear words/actions and name at least 3 relevant details in the context of busy week song.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Participates in the performance/response and contributes at least 3 relevant words, actions or ideas.</w:t>
            </w:r>
          </w:p>
        </w:tc>
      </w:tr>
      <w:tr>
        <w:trPr>
          <w:trHeight w:val="6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Teacher-prepared resources aligned to the SJK Scheme of Work; picture or word cards; mini-whiteboards or exercise books.</w:t>
            </w:r>
          </w:p>
        </w:tc>
      </w:tr>
      <w:tr>
        <w:trPr>
          <w:trHeight w:val="6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Pre-Lesson •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3"/>
              </w:rPr>
              <w:t>Memory line: show six words or pictures, hide one, and ask pairs to identify the missing item.</w:t>
            </w:r>
          </w:p>
        </w:tc>
      </w:tr>
      <w:tr>
        <w:trPr>
          <w:trHeight w:val="23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Lesson Development •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1. Set the context with pictures, sound or a safe prop. Introduce only the words pupils need: Days of the week Food vocabulary (review)</w:t>
              <w:br/>
              <w:t>2. Read, sing, chant or perform once for enjoyment; pupils respond physically or choose pictures. Use teacher-created material linked to busy week song and the SJK Scheme of Work outline: follow the action song, identify the day named and match it to the activity. Do not require pupils to copy the textbook passage.</w:t>
              <w:br/>
              <w:t>3. Repeat selected lines with attention to meaning, rhythm and intelligibility; briefly check who, what, where and action.</w:t>
              <w:br/>
              <w:t>4. Pairs create a small original response—a new line, caption, freeze-frame, ordered picture strip or mini-scene—and share it.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Post-Lesson •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Each pupil completes one independent say, read, listen or write response tied to the success criterion; teacher records the next small step.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Support: visuals, gesture, reduced choices and a partner model. Core: complete the target independently after rehearsal. Extension: add one accurate detail or reason and support a peer without giving the answer.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Collect one product plus a short teacher checklist during the main task; record pupils who need immediate reinforcement.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2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___ / ___ pupils achieved the objective.  Evidence / follow-up: 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>
  <w:p>
    <w:pPr>
      <w:jc w:val="center"/>
    </w:pPr>
    <w:r>
      <w:rPr>
        <w:rFonts w:ascii="Arial" w:hAnsi="Arial" w:eastAsia="Arial" w:cs="Arial"/>
        <w:color w:val="A8A8A8"/>
        <w:sz w:val="14"/>
        <w:szCs w:val="14"/>
      </w:rPr>
      <w:t>Nama Guru |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2 English SJK(T) – RPH Standard – 80 Lessons</dc:title>
  <dc:subject>KSSR (Semakan 2017), Primary Year 2 SJK Scheme of Work and Super Minds 1</dc:subject>
  <dc:creator>Teacher</dc:creator>
  <cp:keywords>RPH, Year 2, English, SJK(T), SJK, KSSR,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