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2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YEAR 2 ENGLISH • SJK(T)</w:t>
        <w:br/>
        <w:t>RPH REMEDIAL INSTRUCTION</w:t>
      </w:r>
    </w:p>
    <w:p>
      <w:pPr>
        <w:spacing w:before="28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80 editable lesson plans • Units 5–9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Jenis Kebangsaan (Tamil)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KSSR (Semakan 2017) • DPK Edisi 3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Core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Primary Year 2 SJK Scheme of Work • Lessons 1–80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Super Minds 1 • Year 2 portion only • Units 5–9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adapt timing, grouping and examples to the actual class. Textbook pages are referenced but not reproduced.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INTRODUCTION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remedial_DATE_001"/>
                <w:id w:val="176287815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remedial_DAY_001"/>
                <w:id w:val="1472238075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remedial_ATT_001"/>
                <w:id w:val="505832843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remedial_WEEK_001"/>
                <w:id w:val="41110819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1 (Writing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Introduction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 Communicate basic information intelligibly for a range of purposes in print and digital media</w:t>
              <w:br/>
              <w:t>2.3 Communicate appropriately to a small or large group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4.2.1 Ask for and give basic personal information using basic questions and statements</w:t>
              <w:br/>
              <w:t>2.3.1 Introduce self and others to an audience using fixed phrases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Review of present simple to describe self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write at least 3 accurate words, phrases or simple sentences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acceptable responses; target vocabulary is accurate; capitals, spacing and full stops checked where relevant.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 or 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 or gesture, picture and colour coding; pupils watch and echo.</w:t>
              <w:br/>
              <w:t>2. WE DO: build two examples together using moveable word or 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exchange. Use teacher-created material linked to days of the week and the SJK Scheme of Work outline: listen, identify and chant the seven days; connect each day to a familiar school or leisure activity. Do not require pupils to copy the textbook passage.</w:t>
              <w:br/>
              <w:t>5. MASTERY CHECK: repeat one new three-item set independently. If not secure, note the exact error for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remedial_DATE_002"/>
                <w:id w:val="867399956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remedial_DAY_002"/>
                <w:id w:val="1349067661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remedial_ATT_002"/>
                <w:id w:val="1568136936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remedial_WEEK_002"/>
                <w:id w:val="73209679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2 (Listening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 Understand meaning in a variety of familiar contexts</w:t>
              <w:br/>
              <w:t>2.1 Communicate simple information intelligibly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1.2.1 Understand with support the main idea of simple sentences</w:t>
              <w:br/>
              <w:t>2.1.1 Give simple personal information using basic statements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It’s (days) On + day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identify 3 of 4 key details after two supported listenings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3/4 details correct; follows key instructions with planned visual or verbal support.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p.58;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 or 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 or gesture, picture and colour coding; pupils watch and echo.</w:t>
              <w:br/>
              <w:t>2. WE DO: build two examples together using moveable word or 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exchange. Use Super Minds 1 p.58: listen, identify and chant the seven days; connect each day to a familiar school or leisure activity. Do not require pupils to copy the textbook passage.</w:t>
              <w:br/>
              <w:t>5. MASTERY CHECK: repeat one new three-item set independently. If not secure, note the exact error for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remedial_DATE_003"/>
                <w:id w:val="1094518983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remedial_DAY_003"/>
                <w:id w:val="1742183633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remedial_ATT_003"/>
                <w:id w:val="753317578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remedial_WEEK_003"/>
                <w:id w:val="17259344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3 (Speaking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 Communicate simple information intelligibly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2.1.1 Give simple personal information using basic statements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Present simple for regular activities ( I +verb + on + day)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give at least 3 intelligible responses using the target pattern in the context of weekly routines.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relevant spoken responses; target words are understandable; waits and responds appropriately.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p.59;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 or 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 or gesture, picture and colour coding; pupils watch and echo.</w:t>
              <w:br/>
              <w:t>2. WE DO: build two examples together using moveable word or 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exchange. Use Super Minds 1 p.59: listen and place names on a weekly grid; say one regular activity using on + day. Do not require pupils to copy the textbook passage.</w:t>
              <w:br/>
              <w:t>5. MASTERY CHECK: repeat one new three-item set independently. If not secure, note the exact error for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remedial_DATE_004"/>
                <w:id w:val="1189183618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remedial_DAY_004"/>
                <w:id w:val="1163560856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remedial_ATT_004"/>
                <w:id w:val="600962586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remedial_WEEK_004"/>
                <w:id w:val="20091295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4 (Reading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 Understand a variety of linear and non-linear print and digital texts by using appropriate reading strategies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3.2.2 Understand specific information and details of simple sentences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Present simple On (day) we (verb).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locate and explain 3 of 4 words or details in a short text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3/4 items correct; points to text/picture evidence or uses an appropriate phonics strategy.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p.60;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 or 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 or gesture, picture and colour coding; pupils watch and echo.</w:t>
              <w:br/>
              <w:t>2. WE DO: build two examples together using moveable word or 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exchange. Use Super Minds 1 p.60: follow the action song, identify the day named and match it to the activity. Do not require pupils to copy the textbook passage.</w:t>
              <w:br/>
              <w:t>5. MASTERY CHECK: repeat one new three-item set independently. If not secure, note the exact error for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remedial_DATE_005"/>
                <w:id w:val="1620492043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remedial_DAY_005"/>
                <w:id w:val="1721098696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remedial_ATT_005"/>
                <w:id w:val="1893389062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remedial_WEEK_005"/>
                <w:id w:val="818614869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5 (Language Arts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 Express personal responses to literary texts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5.2.1 Name people, things, actions or places of interest in texts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Food vocabulary (review)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perform or respond to the text with clear words/actions and name at least 3 relevant details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Participates in the performance/response and contributes at least 3 relevant words, actions or ideas.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 or 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 or gesture, picture and colour coding; pupils watch and echo.</w:t>
              <w:br/>
              <w:t>2. WE DO: build two examples together using moveable word or 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exchange. Use teacher-created material linked to busy week song and the SJK Scheme of Work outline: follow the action song, identify the day named and match it to the activity. Do not require pupils to copy the textbook passage.</w:t>
              <w:br/>
              <w:t>5. MASTERY CHECK: repeat one new three-item set independently. If not secure, note the exact error for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2 English SJK(T) – RPH Remedial Instruction – 80 Lessons</dc:title>
  <dc:subject>KSSR (Semakan 2017), Primary Year 2 SJK Scheme of Work and Super Minds 1</dc:subject>
  <dc:creator>Teacher</dc:creator>
  <cp:keywords>RPH, Year 2, English, SJK(T), SJK,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